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B8729" w14:textId="1419188D" w:rsidR="00522D25" w:rsidRDefault="00522D25" w:rsidP="00522D25">
      <w:pPr>
        <w:pStyle w:val="Kop11"/>
        <w:spacing w:before="160"/>
        <w:rPr>
          <w:szCs w:val="24"/>
        </w:rPr>
      </w:pPr>
      <w:r>
        <w:rPr>
          <w:szCs w:val="24"/>
        </w:rPr>
        <w:t xml:space="preserve">Bijlage </w:t>
      </w:r>
      <w:r w:rsidR="001918CE">
        <w:rPr>
          <w:szCs w:val="24"/>
        </w:rPr>
        <w:t>O</w:t>
      </w:r>
      <w:r w:rsidR="001918CE">
        <w:rPr>
          <w:szCs w:val="24"/>
        </w:rPr>
        <w:tab/>
      </w:r>
      <w:r>
        <w:rPr>
          <w:szCs w:val="24"/>
        </w:rPr>
        <w:t>Aanvullende eigen verklaring inzake Russische partijen</w:t>
      </w:r>
    </w:p>
    <w:p w14:paraId="175CE279" w14:textId="77777777" w:rsidR="00522D25" w:rsidRDefault="00522D25" w:rsidP="00522D25">
      <w:pPr>
        <w:spacing w:line="240" w:lineRule="auto"/>
        <w:rPr>
          <w:szCs w:val="24"/>
        </w:rPr>
      </w:pPr>
      <w:r>
        <w:rPr>
          <w:rFonts w:ascii="Verdana" w:hAnsi="Verdana"/>
          <w:sz w:val="24"/>
          <w:szCs w:val="24"/>
        </w:rPr>
        <w:br/>
      </w:r>
    </w:p>
    <w:p w14:paraId="616906BC" w14:textId="77777777" w:rsidR="00522D25" w:rsidRDefault="00522D25" w:rsidP="00522D25">
      <w:pPr>
        <w:spacing w:after="280" w:afterAutospacing="1"/>
        <w:ind w:left="360" w:hanging="357"/>
      </w:pPr>
      <w:r>
        <w:rPr>
          <w:rFonts w:ascii="Verdana" w:eastAsia="Verdana" w:hAnsi="Verdana" w:cs="Verdana"/>
          <w:sz w:val="18"/>
          <w:szCs w:val="24"/>
        </w:rPr>
        <w:t> </w:t>
      </w:r>
    </w:p>
    <w:p w14:paraId="15343EC7" w14:textId="77777777" w:rsidR="00522D25" w:rsidRDefault="00522D25" w:rsidP="00522D25">
      <w:pPr>
        <w:spacing w:after="280" w:afterAutospacing="1"/>
        <w:ind w:left="360" w:hanging="357"/>
        <w:rPr>
          <w:rFonts w:ascii="Verdana" w:eastAsia="Verdana" w:hAnsi="Verdana" w:cs="Verdana"/>
          <w:sz w:val="18"/>
        </w:rPr>
      </w:pPr>
      <w:r>
        <w:rPr>
          <w:rFonts w:ascii="Verdana" w:eastAsia="Verdana" w:hAnsi="Verdana" w:cs="Verdana"/>
          <w:sz w:val="18"/>
          <w:szCs w:val="24"/>
        </w:rPr>
        <w:t>Naam en adres van de onderneming:</w:t>
      </w:r>
    </w:p>
    <w:p w14:paraId="10592207" w14:textId="77777777" w:rsidR="00522D25" w:rsidRDefault="00522D25" w:rsidP="00522D25">
      <w:pPr>
        <w:spacing w:after="280" w:afterAutospacing="1"/>
        <w:rPr>
          <w:rFonts w:ascii="Verdana" w:eastAsia="Verdana" w:hAnsi="Verdana" w:cs="Verdana"/>
          <w:sz w:val="18"/>
        </w:rPr>
      </w:pPr>
      <w:r>
        <w:rPr>
          <w:rFonts w:ascii="Verdana" w:eastAsia="Verdana" w:hAnsi="Verdana" w:cs="Verdana"/>
          <w:sz w:val="18"/>
          <w:szCs w:val="24"/>
        </w:rPr>
        <w:t>……………………………………………………………………………………………………………………………………</w:t>
      </w:r>
    </w:p>
    <w:p w14:paraId="467B0FD4" w14:textId="77777777" w:rsidR="00522D25" w:rsidRDefault="00522D25" w:rsidP="00522D25">
      <w:pPr>
        <w:spacing w:after="280" w:afterAutospacing="1"/>
        <w:ind w:left="360" w:hanging="357"/>
        <w:rPr>
          <w:rFonts w:ascii="Verdana" w:eastAsia="Verdana" w:hAnsi="Verdana" w:cs="Verdana"/>
          <w:sz w:val="18"/>
        </w:rPr>
      </w:pPr>
      <w:r>
        <w:rPr>
          <w:rFonts w:ascii="Verdana" w:eastAsia="Verdana" w:hAnsi="Verdana" w:cs="Verdana"/>
          <w:sz w:val="18"/>
          <w:szCs w:val="24"/>
        </w:rPr>
        <w:t>Inschrijvingsnummer Kamer van Koophandel (inschrijvingsnummer van het handelsregister of een overeenkomstig register van het land van vestiging van de onderneming):</w:t>
      </w:r>
    </w:p>
    <w:p w14:paraId="7A1B1513" w14:textId="77777777" w:rsidR="00522D25" w:rsidRDefault="00522D25" w:rsidP="00522D25">
      <w:pPr>
        <w:spacing w:after="280" w:afterAutospacing="1"/>
        <w:rPr>
          <w:rFonts w:ascii="Verdana" w:eastAsia="Verdana" w:hAnsi="Verdana" w:cs="Verdana"/>
          <w:sz w:val="18"/>
        </w:rPr>
      </w:pPr>
      <w:r>
        <w:rPr>
          <w:rFonts w:ascii="Verdana" w:eastAsia="Verdana" w:hAnsi="Verdana" w:cs="Verdana"/>
          <w:sz w:val="18"/>
          <w:szCs w:val="24"/>
        </w:rPr>
        <w:t>KvK-nummer: ………</w:t>
      </w:r>
    </w:p>
    <w:p w14:paraId="7C046AAB" w14:textId="77777777" w:rsidR="00522D25" w:rsidRDefault="00522D25" w:rsidP="00522D25">
      <w:pPr>
        <w:spacing w:after="280" w:afterAutospacing="1"/>
        <w:rPr>
          <w:rFonts w:ascii="Verdana" w:eastAsia="Verdana" w:hAnsi="Verdana" w:cs="Verdana"/>
          <w:sz w:val="18"/>
        </w:rPr>
      </w:pPr>
      <w:r>
        <w:rPr>
          <w:rFonts w:ascii="Verdana" w:eastAsia="Verdana" w:hAnsi="Verdana" w:cs="Verdana"/>
          <w:sz w:val="18"/>
          <w:szCs w:val="24"/>
        </w:rPr>
        <w:t xml:space="preserve">Vestigingsnummer: ………… </w:t>
      </w:r>
    </w:p>
    <w:p w14:paraId="507D0A32" w14:textId="77777777" w:rsidR="00522D25" w:rsidRDefault="00522D25" w:rsidP="00522D25">
      <w:pPr>
        <w:spacing w:after="280" w:afterAutospacing="1"/>
        <w:rPr>
          <w:rFonts w:ascii="Verdana" w:eastAsia="Verdana" w:hAnsi="Verdana" w:cs="Verdana"/>
          <w:sz w:val="18"/>
        </w:rPr>
      </w:pPr>
      <w:r>
        <w:rPr>
          <w:rFonts w:ascii="Verdana" w:eastAsia="Verdana" w:hAnsi="Verdana" w:cs="Verdana"/>
          <w:sz w:val="18"/>
          <w:szCs w:val="24"/>
        </w:rPr>
        <w:t>Contactpersoon van de onderneming (naam, email, telefoon):</w:t>
      </w:r>
    </w:p>
    <w:p w14:paraId="67FD058A" w14:textId="77777777" w:rsidR="00522D25" w:rsidRDefault="00522D25" w:rsidP="00522D25">
      <w:pPr>
        <w:spacing w:after="280" w:afterAutospacing="1"/>
        <w:rPr>
          <w:rFonts w:ascii="Verdana" w:eastAsia="Verdana" w:hAnsi="Verdana" w:cs="Verdana"/>
          <w:sz w:val="18"/>
        </w:rPr>
      </w:pPr>
      <w:r>
        <w:rPr>
          <w:rFonts w:ascii="Verdana" w:eastAsia="Verdana" w:hAnsi="Verdana" w:cs="Verdana"/>
          <w:sz w:val="18"/>
          <w:szCs w:val="24"/>
        </w:rPr>
        <w:t>……………………………………………………………………………………………………………………………………</w:t>
      </w:r>
    </w:p>
    <w:p w14:paraId="70CA761E" w14:textId="77777777" w:rsidR="00522D25" w:rsidRDefault="00522D25" w:rsidP="00522D25">
      <w:pPr>
        <w:spacing w:after="280" w:afterAutospacing="1"/>
        <w:rPr>
          <w:rFonts w:ascii="Verdana" w:eastAsia="Verdana" w:hAnsi="Verdana" w:cs="Verdana"/>
          <w:sz w:val="18"/>
        </w:rPr>
      </w:pPr>
      <w:r>
        <w:rPr>
          <w:rFonts w:ascii="Verdana" w:eastAsia="Verdana" w:hAnsi="Verdana" w:cs="Verdana"/>
          <w:sz w:val="18"/>
          <w:szCs w:val="24"/>
        </w:rPr>
        <w:t> </w:t>
      </w:r>
    </w:p>
    <w:p w14:paraId="222247D3" w14:textId="77777777" w:rsidR="00522D25" w:rsidRDefault="00522D25" w:rsidP="00522D25">
      <w:pPr>
        <w:spacing w:after="280" w:afterAutospacing="1"/>
        <w:rPr>
          <w:rFonts w:ascii="Verdana" w:eastAsia="Verdana" w:hAnsi="Verdana" w:cs="Verdana"/>
          <w:sz w:val="18"/>
        </w:rPr>
      </w:pPr>
      <w:r>
        <w:rPr>
          <w:rFonts w:ascii="Verdana" w:eastAsia="Verdana" w:hAnsi="Verdana" w:cs="Verdana"/>
          <w:b/>
          <w:bCs/>
          <w:sz w:val="18"/>
          <w:szCs w:val="24"/>
        </w:rPr>
        <w:t>VRAGEN TEN AANZIEN VAN HET EUROPESE VERBOD OM OVERHEIDSOPDRACHTEN TE GUNNEN AAN RUSSISCHE PARTIJEN</w:t>
      </w:r>
    </w:p>
    <w:p w14:paraId="182A24EC" w14:textId="77777777" w:rsidR="00522D25" w:rsidRDefault="00522D25" w:rsidP="00522D25">
      <w:pPr>
        <w:spacing w:after="280" w:afterAutospacing="1"/>
        <w:rPr>
          <w:rFonts w:ascii="Verdana" w:eastAsia="Verdana" w:hAnsi="Verdana" w:cs="Verdana"/>
          <w:sz w:val="18"/>
        </w:rPr>
      </w:pPr>
      <w:r>
        <w:rPr>
          <w:rFonts w:ascii="Verdana" w:eastAsia="Verdana" w:hAnsi="Verdana" w:cs="Verdana"/>
          <w:sz w:val="18"/>
          <w:szCs w:val="24"/>
        </w:rPr>
        <w:t>1.         Wordt de onderneming gedreven voor rekening van een Russisch onderdaan of een in Rusland gevestigde natuurlijk persoon, rechtspersoon, entiteit of lichaam?</w:t>
      </w:r>
    </w:p>
    <w:p w14:paraId="23D73F36" w14:textId="77777777" w:rsidR="00522D25" w:rsidRDefault="00522D25" w:rsidP="00522D25">
      <w:pPr>
        <w:spacing w:after="280" w:afterAutospacing="1"/>
        <w:ind w:left="225" w:hanging="227"/>
        <w:rPr>
          <w:rFonts w:ascii="Verdana" w:eastAsia="Verdana" w:hAnsi="Verdana" w:cs="Verdana"/>
          <w:sz w:val="18"/>
        </w:rPr>
      </w:pPr>
      <w:r>
        <w:rPr>
          <w:rFonts w:ascii="Verdana" w:eastAsia="Verdana" w:hAnsi="Verdana" w:cs="Verdana"/>
          <w:sz w:val="18"/>
          <w:szCs w:val="24"/>
        </w:rPr>
        <w:t>Ja / nee (doorhalen wat niet van toepassing is)</w:t>
      </w:r>
    </w:p>
    <w:p w14:paraId="13A0CD6A" w14:textId="77777777" w:rsidR="00522D25" w:rsidRDefault="00522D25" w:rsidP="00522D25">
      <w:pPr>
        <w:spacing w:after="280" w:afterAutospacing="1"/>
        <w:rPr>
          <w:rFonts w:ascii="Verdana" w:eastAsia="Verdana" w:hAnsi="Verdana" w:cs="Verdana"/>
          <w:sz w:val="18"/>
        </w:rPr>
      </w:pPr>
      <w:r>
        <w:rPr>
          <w:rFonts w:ascii="Verdana" w:eastAsia="Verdana" w:hAnsi="Verdana" w:cs="Verdana"/>
          <w:sz w:val="18"/>
          <w:szCs w:val="24"/>
        </w:rPr>
        <w:t>2.         Is de onderneming een rechtspersoon, entiteit of lichaam waarvan de eigendomsrechten voor meer dan 50% direct of indirect in handen zijn van een entiteit als bedoeld bij vraag 1?</w:t>
      </w:r>
    </w:p>
    <w:p w14:paraId="1AF52A56" w14:textId="77777777" w:rsidR="00522D25" w:rsidRDefault="00522D25" w:rsidP="00522D25">
      <w:pPr>
        <w:spacing w:after="280" w:afterAutospacing="1"/>
        <w:rPr>
          <w:rFonts w:ascii="Verdana" w:eastAsia="Verdana" w:hAnsi="Verdana" w:cs="Verdana"/>
          <w:sz w:val="18"/>
        </w:rPr>
      </w:pPr>
      <w:r>
        <w:rPr>
          <w:rFonts w:ascii="Verdana" w:eastAsia="Verdana" w:hAnsi="Verdana" w:cs="Verdana"/>
          <w:sz w:val="18"/>
          <w:szCs w:val="24"/>
        </w:rPr>
        <w:t>Ja / nee (doorhalen wat niet van toepassing is)</w:t>
      </w:r>
    </w:p>
    <w:p w14:paraId="4A65DC04" w14:textId="77777777" w:rsidR="00522D25" w:rsidRDefault="00522D25" w:rsidP="00522D25">
      <w:pPr>
        <w:spacing w:after="280" w:afterAutospacing="1"/>
        <w:rPr>
          <w:rFonts w:ascii="Verdana" w:eastAsia="Verdana" w:hAnsi="Verdana" w:cs="Verdana"/>
          <w:sz w:val="18"/>
        </w:rPr>
      </w:pPr>
      <w:r>
        <w:rPr>
          <w:rFonts w:ascii="Verdana" w:eastAsia="Verdana" w:hAnsi="Verdana" w:cs="Verdana"/>
          <w:sz w:val="18"/>
          <w:szCs w:val="24"/>
        </w:rPr>
        <w:t>3.         Handelt de onderneming namens of op aanwijzing van een entiteit als bedoeld bij vraag 1 of 2?</w:t>
      </w:r>
    </w:p>
    <w:p w14:paraId="40B656D3" w14:textId="77777777" w:rsidR="00522D25" w:rsidRDefault="00522D25" w:rsidP="00522D25">
      <w:pPr>
        <w:spacing w:after="280" w:afterAutospacing="1"/>
        <w:rPr>
          <w:rFonts w:ascii="Verdana" w:eastAsia="Verdana" w:hAnsi="Verdana" w:cs="Verdana"/>
          <w:sz w:val="18"/>
        </w:rPr>
      </w:pPr>
      <w:r>
        <w:rPr>
          <w:rFonts w:ascii="Verdana" w:eastAsia="Verdana" w:hAnsi="Verdana" w:cs="Verdana"/>
          <w:sz w:val="18"/>
          <w:szCs w:val="24"/>
        </w:rPr>
        <w:t>Ja / nee (doorhalen wat niet van toepassing is)</w:t>
      </w:r>
    </w:p>
    <w:p w14:paraId="2E2DC088" w14:textId="77777777" w:rsidR="00522D25" w:rsidRDefault="00522D25" w:rsidP="00522D25">
      <w:pPr>
        <w:spacing w:after="280" w:afterAutospacing="1"/>
        <w:rPr>
          <w:rFonts w:ascii="Verdana" w:eastAsia="Verdana" w:hAnsi="Verdana" w:cs="Verdana"/>
          <w:sz w:val="18"/>
        </w:rPr>
      </w:pPr>
      <w:r>
        <w:rPr>
          <w:rFonts w:ascii="Verdana" w:eastAsia="Verdana" w:hAnsi="Verdana" w:cs="Verdana"/>
          <w:sz w:val="18"/>
          <w:szCs w:val="24"/>
        </w:rPr>
        <w:t>4.         Maakt de onderneming gebruik van een onderaannemer, leverancier of andere entiteit, waarbij de prestatie van deze betrokkene meer dan 10% van de waarde van de onderhavige opdracht vertegenwoordigt terwijl tevens voor deze betrokkene één van  bovenstaande vragen 1 t/m 3 met “ja” beantwoord moet worden?</w:t>
      </w:r>
    </w:p>
    <w:p w14:paraId="2C40001E" w14:textId="77777777" w:rsidR="00522D25" w:rsidRDefault="00522D25" w:rsidP="00522D25">
      <w:pPr>
        <w:spacing w:after="280" w:afterAutospacing="1"/>
        <w:rPr>
          <w:rFonts w:ascii="Verdana" w:eastAsia="Verdana" w:hAnsi="Verdana" w:cs="Verdana"/>
          <w:sz w:val="18"/>
        </w:rPr>
      </w:pPr>
      <w:r>
        <w:rPr>
          <w:rFonts w:ascii="Verdana" w:eastAsia="Verdana" w:hAnsi="Verdana" w:cs="Verdana"/>
          <w:sz w:val="18"/>
          <w:szCs w:val="24"/>
        </w:rPr>
        <w:t>Ja / nee (doorhalen wat niet van toepassing is)</w:t>
      </w:r>
    </w:p>
    <w:p w14:paraId="2E514927" w14:textId="77777777" w:rsidR="00522D25" w:rsidRDefault="00522D25" w:rsidP="00522D25">
      <w:pPr>
        <w:spacing w:after="280" w:afterAutospacing="1"/>
        <w:rPr>
          <w:rFonts w:ascii="Verdana" w:eastAsia="Verdana" w:hAnsi="Verdana" w:cs="Verdana"/>
          <w:sz w:val="18"/>
        </w:rPr>
      </w:pPr>
      <w:r>
        <w:rPr>
          <w:rFonts w:ascii="Verdana" w:eastAsia="Verdana" w:hAnsi="Verdana" w:cs="Verdana"/>
          <w:sz w:val="18"/>
          <w:szCs w:val="24"/>
        </w:rPr>
        <w:t> </w:t>
      </w:r>
    </w:p>
    <w:p w14:paraId="7F70373A" w14:textId="77777777" w:rsidR="00522D25" w:rsidRDefault="00522D25" w:rsidP="00522D25">
      <w:pPr>
        <w:spacing w:after="280" w:afterAutospacing="1"/>
        <w:ind w:left="360" w:hanging="357"/>
        <w:rPr>
          <w:rFonts w:ascii="Verdana" w:eastAsia="Verdana" w:hAnsi="Verdana" w:cs="Verdana"/>
          <w:sz w:val="18"/>
        </w:rPr>
      </w:pPr>
      <w:r>
        <w:rPr>
          <w:rFonts w:ascii="Verdana" w:eastAsia="Verdana" w:hAnsi="Verdana" w:cs="Verdana"/>
          <w:b/>
          <w:bCs/>
          <w:sz w:val="18"/>
          <w:szCs w:val="24"/>
        </w:rPr>
        <w:t>VERKLARING</w:t>
      </w:r>
    </w:p>
    <w:p w14:paraId="0F03B904" w14:textId="77777777" w:rsidR="00522D25" w:rsidRDefault="00522D25" w:rsidP="00522D25">
      <w:pPr>
        <w:spacing w:after="280" w:afterAutospacing="1"/>
        <w:ind w:left="345" w:hanging="352"/>
        <w:rPr>
          <w:rFonts w:ascii="Verdana" w:eastAsia="Verdana" w:hAnsi="Verdana" w:cs="Verdana"/>
          <w:sz w:val="18"/>
        </w:rPr>
      </w:pPr>
      <w:r>
        <w:rPr>
          <w:rFonts w:ascii="Verdana" w:eastAsia="Verdana" w:hAnsi="Verdana" w:cs="Verdana"/>
          <w:sz w:val="18"/>
          <w:szCs w:val="24"/>
        </w:rPr>
        <w:t>Ondergetekende verklaart dat:</w:t>
      </w:r>
    </w:p>
    <w:p w14:paraId="1CDD7532" w14:textId="77777777" w:rsidR="00522D25" w:rsidRDefault="00522D25" w:rsidP="00522D25">
      <w:pPr>
        <w:numPr>
          <w:ilvl w:val="0"/>
          <w:numId w:val="32"/>
        </w:numPr>
        <w:rPr>
          <w:rFonts w:ascii="Verdana" w:eastAsia="Verdana" w:hAnsi="Verdana" w:cs="Verdana"/>
          <w:sz w:val="18"/>
        </w:rPr>
      </w:pPr>
      <w:r>
        <w:rPr>
          <w:rFonts w:ascii="Verdana" w:eastAsia="Verdana" w:hAnsi="Verdana" w:cs="Verdana"/>
          <w:sz w:val="18"/>
          <w:szCs w:val="24"/>
        </w:rPr>
        <w:t>de in deze vragenlijst opgenomen vragen volledig en naar waarheid zijn beantwoord;</w:t>
      </w:r>
    </w:p>
    <w:p w14:paraId="76E5AF1D" w14:textId="77777777" w:rsidR="00522D25" w:rsidRDefault="00522D25" w:rsidP="00522D25">
      <w:pPr>
        <w:numPr>
          <w:ilvl w:val="0"/>
          <w:numId w:val="32"/>
        </w:numPr>
        <w:rPr>
          <w:rFonts w:ascii="Verdana" w:eastAsia="Verdana" w:hAnsi="Verdana" w:cs="Verdana"/>
          <w:sz w:val="18"/>
        </w:rPr>
      </w:pPr>
      <w:r>
        <w:rPr>
          <w:rFonts w:ascii="Verdana" w:eastAsia="Verdana" w:hAnsi="Verdana" w:cs="Verdana"/>
          <w:sz w:val="18"/>
          <w:szCs w:val="24"/>
        </w:rPr>
        <w:t xml:space="preserve">hij deze ingevulde vragenlijst onvoorwaardelijk en zonder enig voorbehoud heeft ondertekend; hij zich ervan bewust is dat het verstrekken van onjuiste of onvolledige </w:t>
      </w:r>
      <w:r>
        <w:rPr>
          <w:rFonts w:ascii="Verdana" w:eastAsia="Verdana" w:hAnsi="Verdana" w:cs="Verdana"/>
          <w:sz w:val="18"/>
          <w:szCs w:val="24"/>
        </w:rPr>
        <w:lastRenderedPageBreak/>
        <w:t>informatie door de aanbestedende dienst kan worden aangemerkt als een valse verklaring en dat dit kan leiden tot een onvoorwaardelijke uitsluiting van het verrichten van Werkzaamheden in het kader van deze opdracht;</w:t>
      </w:r>
    </w:p>
    <w:p w14:paraId="647BF554" w14:textId="77777777" w:rsidR="00522D25" w:rsidRDefault="00522D25" w:rsidP="00522D25">
      <w:pPr>
        <w:numPr>
          <w:ilvl w:val="0"/>
          <w:numId w:val="32"/>
        </w:numPr>
        <w:rPr>
          <w:rFonts w:ascii="Verdana" w:eastAsia="Verdana" w:hAnsi="Verdana" w:cs="Verdana"/>
          <w:sz w:val="18"/>
        </w:rPr>
      </w:pPr>
      <w:r>
        <w:rPr>
          <w:rFonts w:ascii="Verdana" w:eastAsia="Verdana" w:hAnsi="Verdana" w:cs="Verdana"/>
          <w:sz w:val="18"/>
          <w:szCs w:val="24"/>
        </w:rPr>
        <w:t>er in de tekst van deze vragenlijst geen wijzigingen zijn aangebracht;</w:t>
      </w:r>
    </w:p>
    <w:p w14:paraId="027F72DB" w14:textId="77777777" w:rsidR="00522D25" w:rsidRDefault="00522D25" w:rsidP="00522D25">
      <w:pPr>
        <w:numPr>
          <w:ilvl w:val="0"/>
          <w:numId w:val="32"/>
        </w:numPr>
        <w:spacing w:after="280" w:afterAutospacing="1"/>
        <w:rPr>
          <w:rFonts w:ascii="Verdana" w:eastAsia="Verdana" w:hAnsi="Verdana" w:cs="Verdana"/>
          <w:sz w:val="18"/>
        </w:rPr>
      </w:pPr>
      <w:r>
        <w:rPr>
          <w:rFonts w:ascii="Verdana" w:eastAsia="Verdana" w:hAnsi="Verdana" w:cs="Verdana"/>
          <w:sz w:val="18"/>
          <w:szCs w:val="24"/>
        </w:rPr>
        <w:t>deze vragenlijst is ondertekend door een daartoe, blijkens het handelsregister, dan wel een overeenkomstig register van het land van vestiging van de onderneming, vertegenwoordigingsbevoegde,</w:t>
      </w:r>
    </w:p>
    <w:p w14:paraId="6E65FF24" w14:textId="77777777" w:rsidR="00522D25" w:rsidRDefault="00522D25" w:rsidP="00522D25">
      <w:pPr>
        <w:spacing w:after="280" w:afterAutospacing="1"/>
        <w:rPr>
          <w:rFonts w:ascii="Verdana" w:eastAsia="Verdana" w:hAnsi="Verdana" w:cs="Verdana"/>
          <w:sz w:val="18"/>
        </w:rPr>
      </w:pPr>
      <w:r>
        <w:rPr>
          <w:rFonts w:ascii="Verdana" w:eastAsia="Verdana" w:hAnsi="Verdana" w:cs="Verdana"/>
          <w:sz w:val="18"/>
          <w:szCs w:val="24"/>
        </w:rPr>
        <w:t> </w:t>
      </w:r>
    </w:p>
    <w:p w14:paraId="59FA0223" w14:textId="77777777" w:rsidR="00522D25" w:rsidRDefault="00522D25" w:rsidP="00522D25">
      <w:pPr>
        <w:spacing w:after="280" w:afterAutospacing="1"/>
        <w:rPr>
          <w:rFonts w:ascii="Verdana" w:eastAsia="Verdana" w:hAnsi="Verdana" w:cs="Verdana"/>
          <w:sz w:val="18"/>
        </w:rPr>
      </w:pPr>
      <w:r>
        <w:rPr>
          <w:rFonts w:ascii="Verdana" w:eastAsia="Verdana" w:hAnsi="Verdana" w:cs="Verdana"/>
          <w:b/>
          <w:bCs/>
          <w:sz w:val="18"/>
          <w:szCs w:val="24"/>
        </w:rPr>
        <w:t>Ondertekening</w:t>
      </w:r>
    </w:p>
    <w:p w14:paraId="6730E56F" w14:textId="77777777" w:rsidR="00522D25" w:rsidRDefault="00522D25" w:rsidP="00522D25">
      <w:pPr>
        <w:spacing w:after="280" w:afterAutospacing="1"/>
        <w:rPr>
          <w:rFonts w:ascii="Verdana" w:eastAsia="Verdana" w:hAnsi="Verdana" w:cs="Verdana"/>
          <w:sz w:val="18"/>
        </w:rPr>
      </w:pPr>
      <w:r>
        <w:rPr>
          <w:rFonts w:ascii="Verdana" w:eastAsia="Verdana" w:hAnsi="Verdana" w:cs="Verdana"/>
          <w:sz w:val="18"/>
          <w:szCs w:val="24"/>
        </w:rPr>
        <w:t>Datum:</w:t>
      </w:r>
    </w:p>
    <w:p w14:paraId="59DEC2AB" w14:textId="77777777" w:rsidR="00522D25" w:rsidRDefault="00522D25" w:rsidP="00522D25">
      <w:pPr>
        <w:spacing w:after="280" w:afterAutospacing="1"/>
        <w:rPr>
          <w:rFonts w:ascii="Verdana" w:eastAsia="Verdana" w:hAnsi="Verdana" w:cs="Verdana"/>
          <w:sz w:val="18"/>
        </w:rPr>
      </w:pPr>
      <w:r>
        <w:rPr>
          <w:rFonts w:ascii="Verdana" w:eastAsia="Verdana" w:hAnsi="Verdana" w:cs="Verdana"/>
          <w:sz w:val="18"/>
          <w:szCs w:val="24"/>
        </w:rPr>
        <w:t>Plaats:</w:t>
      </w:r>
    </w:p>
    <w:p w14:paraId="51DEF0D0" w14:textId="77777777" w:rsidR="00522D25" w:rsidRDefault="00522D25" w:rsidP="00522D25">
      <w:pPr>
        <w:spacing w:after="280" w:afterAutospacing="1"/>
        <w:rPr>
          <w:rFonts w:ascii="Verdana" w:eastAsia="Verdana" w:hAnsi="Verdana" w:cs="Verdana"/>
          <w:sz w:val="18"/>
        </w:rPr>
      </w:pPr>
      <w:r>
        <w:rPr>
          <w:rFonts w:ascii="Verdana" w:eastAsia="Verdana" w:hAnsi="Verdana" w:cs="Verdana"/>
          <w:sz w:val="18"/>
          <w:szCs w:val="24"/>
        </w:rPr>
        <w:t>Handtekening:</w:t>
      </w:r>
    </w:p>
    <w:p w14:paraId="7F99ABDA" w14:textId="77777777" w:rsidR="003F5EB0" w:rsidRPr="003F5EB0" w:rsidRDefault="003F5EB0" w:rsidP="003F5EB0"/>
    <w:sectPr w:rsidR="003F5EB0" w:rsidRPr="003F5EB0" w:rsidSect="000B3F94">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861BD" w14:textId="77777777" w:rsidR="0088695B" w:rsidRDefault="0088695B" w:rsidP="0088501B">
      <w:r>
        <w:separator/>
      </w:r>
    </w:p>
  </w:endnote>
  <w:endnote w:type="continuationSeparator" w:id="0">
    <w:p w14:paraId="5FF7B94A" w14:textId="77777777" w:rsidR="0088695B" w:rsidRDefault="0088695B"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Open Sans',Tahoma">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B649B" w14:textId="77777777"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57D16" w14:textId="77777777"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EDA7" w14:textId="77777777"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D6558" w14:textId="77777777" w:rsidR="0088695B" w:rsidRDefault="0088695B" w:rsidP="0088501B">
      <w:r>
        <w:separator/>
      </w:r>
    </w:p>
  </w:footnote>
  <w:footnote w:type="continuationSeparator" w:id="0">
    <w:p w14:paraId="3E6C4DEA" w14:textId="77777777" w:rsidR="0088695B" w:rsidRDefault="0088695B"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FB5AE" w14:textId="77777777"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F538B" w14:textId="77777777"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DD05A"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000000A"/>
    <w:multiLevelType w:val="hybridMultilevel"/>
    <w:tmpl w:val="00000001"/>
    <w:lvl w:ilvl="0" w:tplc="BBA061BC">
      <w:start w:val="1"/>
      <w:numFmt w:val="bullet"/>
      <w:lvlText w:val=""/>
      <w:lvlJc w:val="left"/>
      <w:pPr>
        <w:tabs>
          <w:tab w:val="left" w:pos="720"/>
        </w:tabs>
        <w:ind w:left="720" w:hanging="360"/>
      </w:pPr>
      <w:rPr>
        <w:rFonts w:ascii="Symbol" w:hAnsi="Symbol"/>
        <w:rtl w:val="0"/>
      </w:rPr>
    </w:lvl>
    <w:lvl w:ilvl="1" w:tplc="EB50FC2C">
      <w:start w:val="1"/>
      <w:numFmt w:val="bullet"/>
      <w:lvlText w:val="o"/>
      <w:lvlJc w:val="left"/>
      <w:pPr>
        <w:tabs>
          <w:tab w:val="left" w:pos="1440"/>
        </w:tabs>
        <w:ind w:left="1440" w:hanging="360"/>
      </w:pPr>
      <w:rPr>
        <w:rFonts w:ascii="Courier New" w:hAnsi="Courier New"/>
        <w:rtl w:val="0"/>
      </w:rPr>
    </w:lvl>
    <w:lvl w:ilvl="2" w:tplc="DEEC9768">
      <w:start w:val="1"/>
      <w:numFmt w:val="bullet"/>
      <w:lvlText w:val=""/>
      <w:lvlJc w:val="left"/>
      <w:pPr>
        <w:tabs>
          <w:tab w:val="left" w:pos="2160"/>
        </w:tabs>
        <w:ind w:left="2160" w:hanging="360"/>
      </w:pPr>
      <w:rPr>
        <w:rFonts w:ascii="Wingdings" w:hAnsi="Wingdings"/>
        <w:rtl w:val="0"/>
      </w:rPr>
    </w:lvl>
    <w:lvl w:ilvl="3" w:tplc="ECAC4276">
      <w:start w:val="1"/>
      <w:numFmt w:val="bullet"/>
      <w:lvlText w:val=""/>
      <w:lvlJc w:val="left"/>
      <w:pPr>
        <w:tabs>
          <w:tab w:val="left" w:pos="2880"/>
        </w:tabs>
        <w:ind w:left="2880" w:hanging="360"/>
      </w:pPr>
      <w:rPr>
        <w:rFonts w:ascii="Symbol" w:hAnsi="Symbol"/>
        <w:rtl w:val="0"/>
      </w:rPr>
    </w:lvl>
    <w:lvl w:ilvl="4" w:tplc="144CEB02">
      <w:start w:val="1"/>
      <w:numFmt w:val="bullet"/>
      <w:lvlText w:val="o"/>
      <w:lvlJc w:val="left"/>
      <w:pPr>
        <w:tabs>
          <w:tab w:val="left" w:pos="3600"/>
        </w:tabs>
        <w:ind w:left="3600" w:hanging="360"/>
      </w:pPr>
      <w:rPr>
        <w:rFonts w:ascii="Courier New" w:hAnsi="Courier New"/>
        <w:rtl w:val="0"/>
      </w:rPr>
    </w:lvl>
    <w:lvl w:ilvl="5" w:tplc="61EABAC2">
      <w:start w:val="1"/>
      <w:numFmt w:val="bullet"/>
      <w:lvlText w:val=""/>
      <w:lvlJc w:val="left"/>
      <w:pPr>
        <w:tabs>
          <w:tab w:val="left" w:pos="4320"/>
        </w:tabs>
        <w:ind w:left="4320" w:hanging="360"/>
      </w:pPr>
      <w:rPr>
        <w:rFonts w:ascii="Wingdings" w:hAnsi="Wingdings"/>
        <w:rtl w:val="0"/>
      </w:rPr>
    </w:lvl>
    <w:lvl w:ilvl="6" w:tplc="491656DA">
      <w:start w:val="1"/>
      <w:numFmt w:val="bullet"/>
      <w:lvlText w:val=""/>
      <w:lvlJc w:val="left"/>
      <w:pPr>
        <w:tabs>
          <w:tab w:val="left" w:pos="5040"/>
        </w:tabs>
        <w:ind w:left="5040" w:hanging="360"/>
      </w:pPr>
      <w:rPr>
        <w:rFonts w:ascii="Symbol" w:hAnsi="Symbol"/>
        <w:rtl w:val="0"/>
      </w:rPr>
    </w:lvl>
    <w:lvl w:ilvl="7" w:tplc="44E0CE6C">
      <w:start w:val="1"/>
      <w:numFmt w:val="bullet"/>
      <w:lvlText w:val="o"/>
      <w:lvlJc w:val="left"/>
      <w:pPr>
        <w:tabs>
          <w:tab w:val="left" w:pos="5760"/>
        </w:tabs>
        <w:ind w:left="5760" w:hanging="360"/>
      </w:pPr>
      <w:rPr>
        <w:rFonts w:ascii="Courier New" w:hAnsi="Courier New"/>
        <w:rtl w:val="0"/>
      </w:rPr>
    </w:lvl>
    <w:lvl w:ilvl="8" w:tplc="A1B40614">
      <w:start w:val="1"/>
      <w:numFmt w:val="bullet"/>
      <w:lvlText w:val=""/>
      <w:lvlJc w:val="left"/>
      <w:pPr>
        <w:tabs>
          <w:tab w:val="left" w:pos="6480"/>
        </w:tabs>
        <w:ind w:left="6480" w:hanging="360"/>
      </w:pPr>
      <w:rPr>
        <w:rFonts w:ascii="Wingdings" w:hAnsi="Wingdings"/>
        <w:rtl w:val="0"/>
      </w:rPr>
    </w:lvl>
  </w:abstractNum>
  <w:abstractNum w:abstractNumId="4" w15:restartNumberingAfterBreak="0">
    <w:nsid w:val="02D54C6C"/>
    <w:multiLevelType w:val="multilevel"/>
    <w:tmpl w:val="06962652"/>
    <w:numStyleLink w:val="Lijststijl"/>
  </w:abstractNum>
  <w:abstractNum w:abstractNumId="5" w15:restartNumberingAfterBreak="0">
    <w:nsid w:val="04AF55C7"/>
    <w:multiLevelType w:val="multilevel"/>
    <w:tmpl w:val="06962652"/>
    <w:numStyleLink w:val="Lijststijl"/>
  </w:abstractNum>
  <w:abstractNum w:abstractNumId="6" w15:restartNumberingAfterBreak="0">
    <w:nsid w:val="063964C2"/>
    <w:multiLevelType w:val="multilevel"/>
    <w:tmpl w:val="06962652"/>
    <w:numStyleLink w:val="Lijststij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9D5DE4"/>
    <w:multiLevelType w:val="multilevel"/>
    <w:tmpl w:val="06962652"/>
    <w:numStyleLink w:val="Lijststijl"/>
  </w:abstractNum>
  <w:abstractNum w:abstractNumId="10"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895513E"/>
    <w:multiLevelType w:val="multilevel"/>
    <w:tmpl w:val="06962652"/>
    <w:numStyleLink w:val="Lijststijl"/>
  </w:abstractNum>
  <w:abstractNum w:abstractNumId="14" w15:restartNumberingAfterBreak="0">
    <w:nsid w:val="18F65698"/>
    <w:multiLevelType w:val="multilevel"/>
    <w:tmpl w:val="06962652"/>
    <w:numStyleLink w:val="Lijststij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DB631B"/>
    <w:multiLevelType w:val="multilevel"/>
    <w:tmpl w:val="06962652"/>
    <w:numStyleLink w:val="Lijststijl"/>
  </w:abstractNum>
  <w:abstractNum w:abstractNumId="26"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15:restartNumberingAfterBreak="0">
    <w:nsid w:val="5CAF5D0D"/>
    <w:multiLevelType w:val="multilevel"/>
    <w:tmpl w:val="06962652"/>
    <w:numStyleLink w:val="Lijststijl"/>
  </w:abstractNum>
  <w:abstractNum w:abstractNumId="29"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050C84"/>
    <w:multiLevelType w:val="multilevel"/>
    <w:tmpl w:val="06962652"/>
    <w:numStyleLink w:val="Lijststijl"/>
  </w:abstractNum>
  <w:num w:numId="1" w16cid:durableId="851456753">
    <w:abstractNumId w:val="10"/>
  </w:num>
  <w:num w:numId="2" w16cid:durableId="806705643">
    <w:abstractNumId w:val="12"/>
  </w:num>
  <w:num w:numId="3" w16cid:durableId="1315984059">
    <w:abstractNumId w:val="28"/>
  </w:num>
  <w:num w:numId="4" w16cid:durableId="1615205796">
    <w:abstractNumId w:val="11"/>
  </w:num>
  <w:num w:numId="5" w16cid:durableId="1468551013">
    <w:abstractNumId w:val="16"/>
  </w:num>
  <w:num w:numId="6" w16cid:durableId="1194539256">
    <w:abstractNumId w:val="19"/>
  </w:num>
  <w:num w:numId="7" w16cid:durableId="1576474226">
    <w:abstractNumId w:val="2"/>
  </w:num>
  <w:num w:numId="8" w16cid:durableId="1660113885">
    <w:abstractNumId w:val="1"/>
  </w:num>
  <w:num w:numId="9" w16cid:durableId="1901473645">
    <w:abstractNumId w:val="0"/>
  </w:num>
  <w:num w:numId="10" w16cid:durableId="764497437">
    <w:abstractNumId w:val="8"/>
  </w:num>
  <w:num w:numId="11" w16cid:durableId="170264864">
    <w:abstractNumId w:val="6"/>
  </w:num>
  <w:num w:numId="12" w16cid:durableId="435372044">
    <w:abstractNumId w:val="6"/>
  </w:num>
  <w:num w:numId="13" w16cid:durableId="934938589">
    <w:abstractNumId w:val="29"/>
  </w:num>
  <w:num w:numId="14" w16cid:durableId="249001682">
    <w:abstractNumId w:val="4"/>
  </w:num>
  <w:num w:numId="15" w16cid:durableId="940138475">
    <w:abstractNumId w:val="17"/>
  </w:num>
  <w:num w:numId="16" w16cid:durableId="2004889400">
    <w:abstractNumId w:val="23"/>
  </w:num>
  <w:num w:numId="17" w16cid:durableId="227347936">
    <w:abstractNumId w:val="9"/>
  </w:num>
  <w:num w:numId="18" w16cid:durableId="65029966">
    <w:abstractNumId w:val="20"/>
  </w:num>
  <w:num w:numId="19" w16cid:durableId="808086564">
    <w:abstractNumId w:val="30"/>
  </w:num>
  <w:num w:numId="20" w16cid:durableId="1373189748">
    <w:abstractNumId w:val="13"/>
  </w:num>
  <w:num w:numId="21" w16cid:durableId="411859211">
    <w:abstractNumId w:val="22"/>
  </w:num>
  <w:num w:numId="22" w16cid:durableId="10566714">
    <w:abstractNumId w:val="25"/>
  </w:num>
  <w:num w:numId="23" w16cid:durableId="372533946">
    <w:abstractNumId w:val="18"/>
  </w:num>
  <w:num w:numId="24" w16cid:durableId="513999387">
    <w:abstractNumId w:val="27"/>
  </w:num>
  <w:num w:numId="25" w16cid:durableId="994723528">
    <w:abstractNumId w:val="26"/>
  </w:num>
  <w:num w:numId="26" w16cid:durableId="999652826">
    <w:abstractNumId w:val="7"/>
  </w:num>
  <w:num w:numId="27" w16cid:durableId="1314915558">
    <w:abstractNumId w:val="15"/>
  </w:num>
  <w:num w:numId="28" w16cid:durableId="1986858611">
    <w:abstractNumId w:val="21"/>
  </w:num>
  <w:num w:numId="29" w16cid:durableId="581259749">
    <w:abstractNumId w:val="5"/>
  </w:num>
  <w:num w:numId="30" w16cid:durableId="1205219089">
    <w:abstractNumId w:val="14"/>
  </w:num>
  <w:num w:numId="31" w16cid:durableId="1524974073">
    <w:abstractNumId w:val="24"/>
  </w:num>
  <w:num w:numId="32" w16cid:durableId="3950549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D25"/>
    <w:rsid w:val="00043163"/>
    <w:rsid w:val="000435BA"/>
    <w:rsid w:val="00056D70"/>
    <w:rsid w:val="000B3F94"/>
    <w:rsid w:val="000E1F3B"/>
    <w:rsid w:val="00173156"/>
    <w:rsid w:val="001918CE"/>
    <w:rsid w:val="001D6F03"/>
    <w:rsid w:val="002A6578"/>
    <w:rsid w:val="002B1092"/>
    <w:rsid w:val="002E0FD2"/>
    <w:rsid w:val="003378C0"/>
    <w:rsid w:val="0038549E"/>
    <w:rsid w:val="003A2B1F"/>
    <w:rsid w:val="003C4BF2"/>
    <w:rsid w:val="003D51FB"/>
    <w:rsid w:val="003F5EB0"/>
    <w:rsid w:val="003F6EDB"/>
    <w:rsid w:val="0040142D"/>
    <w:rsid w:val="0040571B"/>
    <w:rsid w:val="00450447"/>
    <w:rsid w:val="004B0EA1"/>
    <w:rsid w:val="004D766D"/>
    <w:rsid w:val="00522D25"/>
    <w:rsid w:val="005A4FBE"/>
    <w:rsid w:val="005D2CF1"/>
    <w:rsid w:val="005E046F"/>
    <w:rsid w:val="006006F5"/>
    <w:rsid w:val="00650A9B"/>
    <w:rsid w:val="006D2E66"/>
    <w:rsid w:val="006F42D7"/>
    <w:rsid w:val="007366C2"/>
    <w:rsid w:val="007435A7"/>
    <w:rsid w:val="007F4AEA"/>
    <w:rsid w:val="00807353"/>
    <w:rsid w:val="0088386A"/>
    <w:rsid w:val="0088501B"/>
    <w:rsid w:val="0088695B"/>
    <w:rsid w:val="008D2753"/>
    <w:rsid w:val="008E3581"/>
    <w:rsid w:val="00905289"/>
    <w:rsid w:val="009A2C68"/>
    <w:rsid w:val="009C5CF5"/>
    <w:rsid w:val="00A32591"/>
    <w:rsid w:val="00A77ABF"/>
    <w:rsid w:val="00A863E9"/>
    <w:rsid w:val="00B022C4"/>
    <w:rsid w:val="00B559E9"/>
    <w:rsid w:val="00B72222"/>
    <w:rsid w:val="00B80650"/>
    <w:rsid w:val="00C36FAA"/>
    <w:rsid w:val="00C71133"/>
    <w:rsid w:val="00CA55CC"/>
    <w:rsid w:val="00CB3317"/>
    <w:rsid w:val="00DA3555"/>
    <w:rsid w:val="00E456EE"/>
    <w:rsid w:val="00E95563"/>
    <w:rsid w:val="00ED7AB9"/>
    <w:rsid w:val="00EE5BBE"/>
    <w:rsid w:val="00F65492"/>
    <w:rsid w:val="00FB0705"/>
    <w:rsid w:val="00FE0809"/>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57254"/>
  <w15:chartTrackingRefBased/>
  <w15:docId w15:val="{8CB9FEE2-3831-44B0-A219-223E010F3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6">
    <w:lsdException w:name="Normal"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99"/>
    <w:rsid w:val="00522D25"/>
    <w:pPr>
      <w:spacing w:line="0" w:lineRule="atLeast"/>
    </w:pPr>
    <w:rPr>
      <w:rFonts w:ascii="'Open Sans',Tahoma" w:eastAsia="'Open Sans',Tahoma" w:hAnsi="'Open Sans',Tahoma" w:cs="'Open Sans',Tahoma"/>
      <w:sz w:val="16"/>
      <w:szCs w:val="20"/>
      <w:lang w:eastAsia="nl-NL"/>
    </w:rPr>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522D25"/>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522D25"/>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522D25"/>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522D25"/>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semiHidden/>
    <w:rsid w:val="00522D25"/>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522D25"/>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522D25"/>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522D25"/>
    <w:rPr>
      <w:rFonts w:eastAsiaTheme="majorEastAsia" w:cstheme="majorBidi"/>
      <w:color w:val="272727" w:themeColor="text1" w:themeTint="D8"/>
    </w:rPr>
  </w:style>
  <w:style w:type="paragraph" w:customStyle="1" w:styleId="Kop11">
    <w:name w:val="Kop 11"/>
    <w:uiPriority w:val="99"/>
    <w:rsid w:val="00522D25"/>
    <w:pPr>
      <w:keepNext/>
      <w:spacing w:after="60" w:line="0" w:lineRule="atLeast"/>
      <w:outlineLvl w:val="0"/>
    </w:pPr>
    <w:rPr>
      <w:rFonts w:ascii="Verdana" w:eastAsia="Verdana" w:hAnsi="Verdana" w:cs="Verdana"/>
      <w:sz w:val="24"/>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bd8c863d0e84969b217bbeafdb75459 xmlns="cb665cb2-4c1b-4338-95f1-4dd7cd771ce0">
      <Terms xmlns="http://schemas.microsoft.com/office/infopath/2007/PartnerControls">
        <TermInfo xmlns="http://schemas.microsoft.com/office/infopath/2007/PartnerControls">
          <TermName xmlns="http://schemas.microsoft.com/office/infopath/2007/PartnerControls">RWS Bedrijfsvertrouwelijk/geen</TermName>
          <TermId xmlns="http://schemas.microsoft.com/office/infopath/2007/PartnerControls">1523f3d8-a3f5-4033-a4d4-a04bf7d6d8cc</TermId>
        </TermInfo>
      </Terms>
    </jbd8c863d0e84969b217bbeafdb75459>
    <_dlc_DocId xmlns="11ac331d-776b-440d-872a-f19703fac4db">SW00-2021062755-846</_dlc_DocId>
    <TaxCatchAll xmlns="cb665cb2-4c1b-4338-95f1-4dd7cd771ce0">
      <Value>3</Value>
    </TaxCatchAll>
    <_dlc_DocIdUrl xmlns="11ac331d-776b-440d-872a-f19703fac4db">
      <Url>https://samenwerken.sp01.intranet.rws.nl/sites/M240401250/_layouts/15/DocIdRedir.aspx?ID=SW00-2021062755-846</Url>
      <Description>SW00-2021062755-846</Description>
    </_dlc_DocIdUrl>
    <Connect-Status xmlns="cb665cb2-4c1b-4338-95f1-4dd7cd771ce0">Concept</Connect-Status>
    <ka142704ec404179bc6dc96ce8d3373c xmlns="cb665cb2-4c1b-4338-95f1-4dd7cd771ce0">
      <Terms xmlns="http://schemas.microsoft.com/office/infopath/2007/PartnerControls"/>
    </ka142704ec404179bc6dc96ce8d3373c>
    <Connect-Archiefwaardig xmlns="cb665cb2-4c1b-4338-95f1-4dd7cd771ce0">Ja</Connect-Archiefwaardig>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086EFD2979B848A2719F20C36979F1" ma:contentTypeVersion="10" ma:contentTypeDescription="Een nieuw document maken." ma:contentTypeScope="" ma:versionID="056cd78101a048f4bbe09fdedf737bd8">
  <xsd:schema xmlns:xsd="http://www.w3.org/2001/XMLSchema" xmlns:xs="http://www.w3.org/2001/XMLSchema" xmlns:p="http://schemas.microsoft.com/office/2006/metadata/properties" xmlns:ns2="11ac331d-776b-440d-872a-f19703fac4db" xmlns:ns3="cb665cb2-4c1b-4338-95f1-4dd7cd771ce0" targetNamespace="http://schemas.microsoft.com/office/2006/metadata/properties" ma:root="true" ma:fieldsID="7118f37afc2b793e7fc55d9535274717" ns2:_="" ns3:_="">
    <xsd:import namespace="11ac331d-776b-440d-872a-f19703fac4db"/>
    <xsd:import namespace="cb665cb2-4c1b-4338-95f1-4dd7cd771ce0"/>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Connect-Archiefwaardig" minOccurs="0"/>
                <xsd:element ref="ns3:ka142704ec404179bc6dc96ce8d3373c" minOccurs="0"/>
                <xsd:element ref="ns3:TaxCatchAll" minOccurs="0"/>
                <xsd:element ref="ns3:Connect-Status" minOccurs="0"/>
                <xsd:element ref="ns3:jbd8c863d0e84969b217bbeafdb75459"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ac331d-776b-440d-872a-f19703fac4db"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Connect-Archiefwaardig" ma:index="13" nillable="true" ma:displayName="Archiefwaardig" ma:default="Ja" ma:format="Dropdown" ma:internalName="Connect_x002d_Archiefwaardig" ma:readOnly="false">
      <xsd:simpleType>
        <xsd:restriction base="dms:Choice">
          <xsd:enumeration value="Ja"/>
          <xsd:enumeration value="Nee"/>
        </xsd:restriction>
      </xsd:simpleType>
    </xsd:element>
    <xsd:element name="ka142704ec404179bc6dc96ce8d3373c" ma:index="15" nillable="true" ma:taxonomy="true" ma:internalName="ka142704ec404179bc6dc96ce8d3373c" ma:taxonomyFieldName="Connect_x002d_Documenttype" ma:displayName="Documenttype" ma:readOnly="false" ma:fieldId="{4a142704-ec40-4179-bc6d-c96ce8d3373c}" ma:sspId="ae033921-439f-46ba-b586-0b8c8775f769" ma:termSetId="b32830c9-2f01-41a4-9584-76856be50447"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deaefd93-84a8-47ce-b90d-ea585710f8d5}" ma:internalName="TaxCatchAll" ma:showField="CatchAllData" ma:web="11ac331d-776b-440d-872a-f19703fac4db">
      <xsd:complexType>
        <xsd:complexContent>
          <xsd:extension base="dms:MultiChoiceLookup">
            <xsd:sequence>
              <xsd:element name="Value" type="dms:Lookup" maxOccurs="unbounded" minOccurs="0" nillable="true"/>
            </xsd:sequence>
          </xsd:extension>
        </xsd:complexContent>
      </xsd:complexType>
    </xsd:element>
    <xsd:element name="Connect-Status" ma:index="17" nillable="true"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jbd8c863d0e84969b217bbeafdb75459" ma:index="19" nillable="true" ma:taxonomy="true" ma:internalName="jbd8c863d0e84969b217bbeafdb75459" ma:taxonomyFieldName="Connect_x002d_Vertrouwelijkheid" ma:displayName="Vertrouwelijkheid" ma:readOnly="false" ma:default="3;#RWS Bedrijfsvertrouwelijk/geen|1523f3d8-a3f5-4033-a4d4-a04bf7d6d8cc" ma:fieldId="{3bd8c863-d0e8-4969-b217-bbeafdb75459}" ma:sspId="ae033921-439f-46ba-b586-0b8c8775f769" ma:termSetId="91227f9e-dc3b-4a5d-b701-63dd232956be"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8DDEE3-1EB8-49C1-B2A2-27C55A2042B7}">
  <ds:schemaRefs>
    <ds:schemaRef ds:uri="http://schemas.microsoft.com/office/2006/documentManagement/types"/>
    <ds:schemaRef ds:uri="http://schemas.microsoft.com/office/2006/metadata/properties"/>
    <ds:schemaRef ds:uri="http://www.w3.org/XML/1998/namespace"/>
    <ds:schemaRef ds:uri="http://purl.org/dc/terms/"/>
    <ds:schemaRef ds:uri="http://schemas.openxmlformats.org/package/2006/metadata/core-properties"/>
    <ds:schemaRef ds:uri="http://purl.org/dc/elements/1.1/"/>
    <ds:schemaRef ds:uri="11ac331d-776b-440d-872a-f19703fac4db"/>
    <ds:schemaRef ds:uri="cb665cb2-4c1b-4338-95f1-4dd7cd771ce0"/>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31A02CC0-5797-4238-8262-5E47594F90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ac331d-776b-440d-872a-f19703fac4db"/>
    <ds:schemaRef ds:uri="cb665cb2-4c1b-4338-95f1-4dd7cd771c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84E0F4-B708-40BB-B326-391CDDC27013}">
  <ds:schemaRefs>
    <ds:schemaRef ds:uri="http://schemas.microsoft.com/sharepoint/events"/>
  </ds:schemaRefs>
</ds:datastoreItem>
</file>

<file path=customXml/itemProps4.xml><?xml version="1.0" encoding="utf-8"?>
<ds:datastoreItem xmlns:ds="http://schemas.openxmlformats.org/officeDocument/2006/customXml" ds:itemID="{D90D3C41-3263-4625-AC10-5C44989B4F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362</Words>
  <Characters>1993</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RWS</Company>
  <LinksUpToDate>false</LinksUpToDate>
  <CharactersWithSpaces>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Perluka, Ronald (RWS CIV)</cp:lastModifiedBy>
  <cp:revision>4</cp:revision>
  <dcterms:created xsi:type="dcterms:W3CDTF">2025-07-11T10:03:00Z</dcterms:created>
  <dcterms:modified xsi:type="dcterms:W3CDTF">2025-07-17T09:16:00Z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0x010100B8086EFD2979B848A2719F20C36979F1</vt:lpwstr>
  </property>
  <property fmtid="{D5CDD505-2E9C-101B-9397-08002B2CF9AE}" pid="3" name="_dlc_DocIdItemGuid">
    <vt:lpwstr>446301d3-560b-4559-808b-96fcefecf0f7</vt:lpwstr>
  </property>
  <property fmtid="{D5CDD505-2E9C-101B-9397-08002B2CF9AE}" pid="4" name="Connect-Vertrouwelijkheid">
    <vt:lpwstr>3;#RWS Bedrijfsvertrouwelijk/geen|1523f3d8-a3f5-4033-a4d4-a04bf7d6d8cc</vt:lpwstr>
  </property>
  <property fmtid="{D5CDD505-2E9C-101B-9397-08002B2CF9AE}" pid="5" name="Connect-Documenttype">
    <vt:lpwstr/>
  </property>
</Properties>
</file>